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Ganzes 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07551729" name="019f126a-5e7f-7b93-b0a0-188a4fb6a1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8881086" name="019f126a-5e7f-7b93-b0a0-188a4fb6a1c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2161835" name="019f126f-29a6-7289-a077-b8f8afdef2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1625859" name="019f126f-29a6-7289-a077-b8f8afdef28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Ganzes 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1168658" name="019f1911-4ce2-78c7-a26c-8986317527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4708691" name="019f1911-4ce2-78c7-a26c-8986317527c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98408870" name="019f1922-ac35-7575-8bc7-f3662b3331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097642" name="019f1922-ac35-7575-8bc7-f3662b3331c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Dachgeschoss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84562626" name="019f1918-34b8-7c21-9578-384813365c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9523267" name="019f1918-34b8-7c21-9578-384813365c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38649085" name="019f1919-bf3e-74c3-8aa4-bf95f2999a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1286238" name="019f1919-bf3e-74c3-8aa4-bf95f2999a5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880001711" name="019f191a-9fab-77d4-8c44-5c3bbb70b0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4855149" name="019f191a-9fab-77d4-8c44-5c3bbb70b04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72148419" name="019f191f-39f3-7ed4-86ca-59d978849a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5551544" name="019f191f-39f3-7ed4-86ca-59d978849ac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85135509" name="019f1925-d443-7eac-a06d-99feb62efa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2763436" name="019f1925-d443-7eac-a06d-99feb62efa8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77079368" name="019f1927-d04a-7fcb-a521-cb2e4b28c8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0019116" name="019f1927-d04a-7fcb-a521-cb2e4b28c83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